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eestrasse 11, Küsnacht</w:t>
          </w:r>
        </w:p>
        <w:p>
          <w:pPr>
            <w:spacing w:before="0" w:after="0"/>
          </w:pPr>
          <w:r>
            <w:t>109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